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987B" w14:textId="77777777" w:rsidR="00675A2F" w:rsidRPr="006E523B" w:rsidRDefault="00675A2F" w:rsidP="006E523B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6E523B">
        <w:rPr>
          <w:rFonts w:ascii="Verdana" w:hAnsi="Verdana"/>
          <w:color w:val="000000"/>
          <w:sz w:val="32"/>
          <w:lang w:val="ru-RU"/>
        </w:rPr>
        <w:t>Волшебник</w:t>
      </w:r>
    </w:p>
    <w:p w14:paraId="78B11FA1" w14:textId="77777777" w:rsidR="00EF2AD8" w:rsidRPr="006E523B" w:rsidRDefault="00EF2AD8" w:rsidP="006E523B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b w:val="0"/>
          <w:color w:val="000000"/>
          <w:sz w:val="24"/>
          <w:lang w:val="ru-RU"/>
        </w:rPr>
      </w:pPr>
      <w:r w:rsidRPr="006E523B">
        <w:rPr>
          <w:rFonts w:ascii="Verdana" w:hAnsi="Verdana"/>
          <w:b w:val="0"/>
          <w:color w:val="000000"/>
          <w:sz w:val="24"/>
          <w:lang w:val="ru-RU"/>
        </w:rPr>
        <w:t>Александр Бачило</w:t>
      </w:r>
    </w:p>
    <w:p w14:paraId="4D236B18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2D04B56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Витя Свешников принадлежал к той категории людей, которые с детства слывут рохлями и чей богатый внутренний мир долго остается никем не оцененным и никому не нужным. Любимое развлечение этих достойных последователей знаменитого Иа-Иа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бесцельно бродить по улицам, горько усмехаясь своим мыслям и бросая по сторонам тоскливые взгляды.</w:t>
      </w:r>
    </w:p>
    <w:p w14:paraId="6BE7175A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Именно этим и занимался Свешников в тот новогодний вечер, прогуливаясь вдоль шеренги общежитий университета, охваченных веселой праздничной лихорадкой. Мимо него сновали тяжело нагруженные снедью молодые люди и улыбающиеся девушки, из-под шубок которых выглядывали воланы карнавальных нарядов. Снег торжественно поскрипывал под их каблучками. Молодой, покрытый изморозью месяц с интересом глядел на росшую у дороги стройную елочку, которую кто-то украсил игрушками и серебряным дождем. Все веселились, все нескончаемым потоком шли друг к другу в гости, и только Свешников не был никуда приглашен.</w:t>
      </w:r>
    </w:p>
    <w:p w14:paraId="1B77D43B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Его внимание привлек стеклянный зал на первом этаже одного из общежитий, где заканчивались последние приготовления к балу. Вспыхивали и гасли разноцветные прожектора, веселые огоньки гонялись друг за другом по ветвям елки. Сцена была заполнена инструментами и микрофонами, в глубине ее поблескивала ударная установка, напоминающая никелированный кофейный сервиз на двенадцать персон. Лохматый барабанщик задумчиво выстукивал какой-то сложный ритм, других музыкантов еще не было.</w:t>
      </w:r>
    </w:p>
    <w:p w14:paraId="5F158AB6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«Конечно,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подумал Витя,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сейчас они замечательно повеселятся. Своей компанией. А такие, как я, им не нужны. Таких, как я, ведено не пускать». И он с тоской посмотрел на гранитные фигуры оперотрядовцев за стеклянными дверями общежития. Зал между тем постепенно наполнялся народом. Витя обратил внимание на красивую девушку, появившуюся из-за кулис. Она спросила что-то у лохматого ударника. Тот, не переставая постукивать, отрицательно тряхнул кудрями. Тогда девушка спустилась со сцены и направилась к выходу из зала, Свешников проводил ее печальным взглядом. «Вот ведь что делается!»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вскричал он мысленно и, засунув руки в карманы, принялся расхаживать туда-сюда вдоль стены общежития. Он теперь упивался страданием, размышляя о том, что эта прекрасная девушка, мелькнувшая «средь шумного бала» никогда не узнает о его, Свешникова, бренном существовании. Полный сарказма монолог, произносимый Витей в свой адрес, был неожиданно прерван: дверь, ведущая в холл общежития, открылась, и на крыльцо вышла та самая девушка, которая так поразила его воображение. Придерживая накинутую на плечи шубку, она озабоченно озиралась по сторонам, как будто ждала с нетерпением чьего-то прихода.</w:t>
      </w:r>
    </w:p>
    <w:p w14:paraId="5877598F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Впоследствии Свешников никак не мог объяснить себе, что толкнуло его в тот момент к крыльцу. Он никогда не решился бы на такое, находясь в здравом уме и твердой памяти, но факт остается фактом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Витя подошел к девушке и сказал:</w:t>
      </w:r>
    </w:p>
    <w:p w14:paraId="75B39CEF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Вы, наверное, меня ждете?</w:t>
      </w:r>
    </w:p>
    <w:p w14:paraId="069882CD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Тогда только ужас положения дошел до него, и чудом поборов в себе непреодолимое желание убежать.</w:t>
      </w:r>
    </w:p>
    <w:p w14:paraId="23DE9D42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Витя со страхом ждал реакции девушки на эту избитую, пошлую, просто-таки неприличную фразу.</w:t>
      </w:r>
    </w:p>
    <w:p w14:paraId="2E43BBF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Но она не обиделась и даже не удивилась.</w:t>
      </w:r>
    </w:p>
    <w:p w14:paraId="778E4459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А-а, вот и вы!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сказала она Свешникову.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Идемте скорее!</w:t>
      </w:r>
    </w:p>
    <w:p w14:paraId="27E0F9D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Не успев еще толком осознать, что его с кем-то явно перепутали, Витя оказался в холле. Гранитные оперотрядовцы почтительно поздоровались с ним. В этот момент из зала появился бородатый субъект во фраке:</w:t>
      </w:r>
    </w:p>
    <w:p w14:paraId="7CDCF84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Марина, ну что, приехал?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закричал он.</w:t>
      </w:r>
    </w:p>
    <w:p w14:paraId="442DB9D3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Девушка с улыбкой указала на Свешникова.</w:t>
      </w:r>
    </w:p>
    <w:p w14:paraId="293E9B36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Ага, замечательно!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воскликнул бородатый, подлетая к Вите и тряся его руку.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Семен, если не ошибаюсь? А я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Леня. У нас все готово, твои вещи привезли еще утром, они в комнате у Турбннера, Марина покажет. Мы выделили тебе восемь женщин, хватит?</w:t>
      </w:r>
    </w:p>
    <w:p w14:paraId="61D52C00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Свешников сдержанно кивнул.</w:t>
      </w:r>
    </w:p>
    <w:p w14:paraId="4A05DD7B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lastRenderedPageBreak/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Не волнуйся,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продолжал Леня,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все будет в лучшем виде, свечи, звезды... Тумана не надо?</w:t>
      </w:r>
    </w:p>
    <w:p w14:paraId="5E0E9D96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Нет,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ответил Витя. Тумана и так было достаточно, и он очень хотел бы хоть немного прояснить положение.</w:t>
      </w:r>
    </w:p>
    <w:p w14:paraId="71C05E8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Тогда я запускаю представление, а ты иди переодевайся. Марина, проводи товарища и пулей назад!.</w:t>
      </w:r>
    </w:p>
    <w:p w14:paraId="7BF7557A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 коридоре третьего этажа Свешникова ожидал новый сюрприз: он увидел группу девушек в восточных нарядах, созданных в основном из газовых тканей при похвальной экономии материала. Девушки плавно двигались в танце, держа в руках незажженные свечи.</w:t>
      </w:r>
    </w:p>
    <w:p w14:paraId="5A973403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Здравствуйте,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сказал Витя и осторожно пересчитал танцовщиц. Их было восемь.</w:t>
      </w:r>
    </w:p>
    <w:p w14:paraId="75B33951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Здравствуйте, маэстро!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ответили ему.</w:t>
      </w:r>
    </w:p>
    <w:p w14:paraId="77AADDA5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Марина открыла дверь одной из комнат.</w:t>
      </w:r>
    </w:p>
    <w:p w14:paraId="710601A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Вот здесь весь реквизит,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сказала она,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переодевайтесь, готовьте аппаратуру, перед вашим выходом мы пришлем людей.</w:t>
      </w:r>
    </w:p>
    <w:p w14:paraId="0E79F6C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Витя вошел в комнату, и дверь за ним закрылась.</w:t>
      </w:r>
    </w:p>
    <w:p w14:paraId="77FCF00E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 коридоре послышался тихий голос: «И-и раз, два, три, четыре, повернулись...» Девушки продолжали репетировать.</w:t>
      </w:r>
    </w:p>
    <w:p w14:paraId="3D92390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Свешников огляделся. Это была обычная комната общежития, с тремя кроватями, с плакатами на стенах и учебниками на полках. Посреди комнаты стоял черный шкаф, или, вернее, сундук, поставленный на бок.</w:t>
      </w:r>
    </w:p>
    <w:p w14:paraId="2DA2A9C5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Он был оклеен большими серебряными звездами. Рядом на стуле лежали такой же расцветки плащ и роскошная чалма, украшенная жемчугом и крупными, правда, сильно исцарапанными, бриллиантами. Все это окончательно прояснило ситуацию. Тот Семен, за которого выдавал себя Свешников, был, без сомнения, самодеятельным фокусником-иллюзионистом.</w:t>
      </w:r>
    </w:p>
    <w:p w14:paraId="5457B771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Надо бежать, другого выхода нет, решил Витя. Он думал теперь только о том, как без шума выпутаться из этой истории. Для его бедной событиями жизни сегодняшнее приключение и так было слишком головокружительным. Но как бежать, когда за дверью его поджидают восемь девушек, весьма заинтересованных личностью «маэстро»? Можно, конечно, выйти в коридор, пробормотать что-нибудь вроде: «Вот что я еще забыл сказать!»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и с озабоченным видом направиться в сторону лестничной площадки. Да, но как объяснить то, что он, проторчав десять минут в комнате, так и не успел снять пальто? Это может вызвать подозрения. Кошмар!</w:t>
      </w:r>
    </w:p>
    <w:p w14:paraId="442551D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Взгляд Вити упал на расшитый звездами плащ. Хм! Это, пожалуй, идея... Взяв плащ, он подошел к зеркалу и набросил черную со звездами ткань поверх пальто.</w:t>
      </w:r>
    </w:p>
    <w:p w14:paraId="66C0FB71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Прекрасно! Совершенно ничего не заметно! Витя засунул шапку за пазуху и вдруг увидел лежащую на кровати бархатную полумаску. Ага, это тоже кстати.</w:t>
      </w:r>
    </w:p>
    <w:p w14:paraId="147B1E8E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Если меня еще не успели как следует рассмотреть, не стоит предоставлять им такой возможности... Пожалуй, и чалму стоит напялить для полноты картины. Положу потом все это в коридоре на подоконнике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найдут.</w:t>
      </w:r>
    </w:p>
    <w:p w14:paraId="524FF4C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Надев маску, Свешников взял со стула чалму и осторожно водрузил ее на голову. Вдруг что-то кольнуло его в затылок. Витя испуганно замер, чувствуя, чак стремительная холодная волна пробежала по всему телу. Радужные пятна заметались по комнате, предметы покрылись сверкающей паутиной, раздались приглушенные звуки чьих-то далеких шагов, сотни голосов, смех и шепот. Свешников вдруг ясно услышал дыхание человека, спящего в соседней комнате у противоположной стены. Через секунду все это прошло, но осталось странное ощущение, будто тело переполнено неведомой энергией. Витя встряхнулся, и с кончиков пальцев посыпались ослепительные искры. Он испуганно взглянул на дверь, и она, с треском сорвавшись с петель, вылетела в коридор. В дверном проеме показались удивленные головы.</w:t>
      </w:r>
    </w:p>
    <w:p w14:paraId="606DF278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В чем дело, что случилось?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спрашивали они.</w:t>
      </w:r>
    </w:p>
    <w:p w14:paraId="74FBDBAE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И-извините,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сказал Витя дрожащим голосом,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техническая неувязка.</w:t>
      </w:r>
    </w:p>
    <w:p w14:paraId="7D27863D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 комнату вошли трое ребят в униформе.</w:t>
      </w:r>
    </w:p>
    <w:p w14:paraId="7055BEE1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Мы, собственно, за тобой. Ты как, готов?</w:t>
      </w:r>
    </w:p>
    <w:p w14:paraId="2488AD29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lastRenderedPageBreak/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Да-да, конечно,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выдавил Витя. Он вышел в коридор и склонился над поверженной дверью. К его изумлению, она совершенно не пострадала, хотя должна была открываться вовнутрь.</w:t>
      </w:r>
    </w:p>
    <w:p w14:paraId="2A67B545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Чисто сработано,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сказал за спиной один из униформистов.</w:t>
      </w:r>
    </w:p>
    <w:p w14:paraId="67A1D475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Навесив дверь, они подхватили оклеенный звездами ящик и отправились в зал.</w:t>
      </w:r>
    </w:p>
    <w:p w14:paraId="466075C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Спускаясь по лестнице, Свешников с тревогой прислушался к себе, чувствуя, что в любой момент может снова произойти нечто невероятное. Постепенно, однако, он успокаивался, привыкая к новым ощущениям и понимая, что обладает какой-то таинственной силой, пользоваться которой надо очень осторожно. Как бы доказывая себе это утверждение, он спокойно зажег взглядом перегоревшую лампочку на площадке второго этажа.</w:t>
      </w:r>
    </w:p>
    <w:p w14:paraId="7D9334FF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Спустившись в холл, Витя проследовал вслед за ребятами, тащившими ящик, по длинному коридору и наконец оказался за кулисами. К ним подскочил бородатый Леня.</w:t>
      </w:r>
    </w:p>
    <w:p w14:paraId="13651572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Задерживаетесь, мужики! Петряков уже заканчивает. Сейчас объявляем тебя...</w:t>
      </w:r>
    </w:p>
    <w:p w14:paraId="27F4852A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Со сцены доносились задумчивые саксофонные трели. Один из униформистов подошел к Лене и стал говорить ему что-то на ухо, оглядываясь время от времени на Свешникова. Сквозь саксофон пробивались обрывки фраз:</w:t>
      </w:r>
    </w:p>
    <w:p w14:paraId="6AA5726C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...Шарахнуло... Напрочь... Хоть бы щепочка!.. Чисто сработано...</w:t>
      </w:r>
    </w:p>
    <w:p w14:paraId="6823951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Леня, удивляясь, кивал.</w:t>
      </w:r>
    </w:p>
    <w:p w14:paraId="381B76DC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Ну, что ж ты хочешь...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отвечал он,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...между прочим... лауреат областного...</w:t>
      </w:r>
    </w:p>
    <w:p w14:paraId="10ABB828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В зале загремели аплодисменты. Леня встрепенулся, замахал руками и зашипел:</w:t>
      </w:r>
    </w:p>
    <w:p w14:paraId="26C48F0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Внимание! Приготовились! Свечи зажжены? Девочки, вперед!</w:t>
      </w:r>
    </w:p>
    <w:p w14:paraId="5DAFD7BB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lastRenderedPageBreak/>
        <w:t>Факультетская рок-группа «Бигус», обеспечивающая музыкальное сопровождение номеров, заиграла «Хорошо жить на Востоке».</w:t>
      </w:r>
    </w:p>
    <w:p w14:paraId="3DF4191E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Пока идет танец со свечами,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шепнул Леня Свешникову,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выходи на середину сцены. Как дадим свет, начинай работать. Все, ни пуха!..</w:t>
      </w:r>
    </w:p>
    <w:p w14:paraId="58747B39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Если Витя и чувствовал какое-то волнение, то вовсе не из-за предстоящего выступления, больше всего ему хотелось сейчас проверить свои новые способности.</w:t>
      </w:r>
    </w:p>
    <w:p w14:paraId="07A8260F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Он задумчиво вышел из-за кулис и остановился в темной глубине сцены. Стройные фигуры девушек, освещенные огоньками свечей, плавно двигались в такт мелодии. Танец их был прекрасен, а вот музыка показалась Вите слабоватой. Не то чтобы «Бигус» не умел играть, нет, играли ребята весьма прилично, но чего-то в звуках, издаваемых группой, явно не хватало. Свешников пригляделся к одному из музыкантов, игравшему на небольшом электрооргане. Его лицо, освещенное слабенькой лампочкой, выражало недовольство. Витя вдруг поймал обрывки его мыслей: органист был недоволен своим инструментом, в голове его звучала совсем другая музыка, чистая и многокрасочная, хотя мелодия была та же. Так скрипач, вероятно, слышит скрипку Паганини даже тогда, когда ему приходится играть на какой-нибудь поточной модели, вышедшей из рук мастеров фанерного производства.</w:t>
      </w:r>
    </w:p>
    <w:p w14:paraId="58C8B396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«Ах, вот в чем дело!»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подумал Свешников, и в этот момент яркий сноп света ударил ему в глаза.</w:t>
      </w:r>
    </w:p>
    <w:p w14:paraId="269E6CCB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—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У нас в гостях,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раздался усиленный динамиками голос Лени,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лауреат областного конкурса иллюзионистов Симеон Кр-рохоборский!</w:t>
      </w:r>
    </w:p>
    <w:p w14:paraId="26C05F6B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Зрители зааплодировали.</w:t>
      </w:r>
    </w:p>
    <w:p w14:paraId="3D196423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E523B">
        <w:rPr>
          <w:rFonts w:ascii="Verdana" w:hAnsi="Verdana"/>
          <w:color w:val="000000"/>
          <w:sz w:val="20"/>
          <w:lang w:val="ru-RU"/>
        </w:rPr>
        <w:t>«Ну, что ж,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подумал Витя,</w:t>
      </w:r>
      <w:r w:rsidRPr="006E523B">
        <w:rPr>
          <w:rFonts w:ascii="Verdana" w:hAnsi="Verdana"/>
          <w:color w:val="000000"/>
          <w:sz w:val="20"/>
        </w:rPr>
        <w:t> </w:t>
      </w:r>
      <w:r w:rsidRPr="006E523B">
        <w:rPr>
          <w:rFonts w:ascii="Verdana" w:hAnsi="Verdana"/>
          <w:color w:val="000000"/>
          <w:sz w:val="20"/>
          <w:lang w:val="ru-RU"/>
        </w:rPr>
        <w:t>— попробуем». Он взмахнул руками, посылая в пространство облако золотистых искр, и взглянул на музыкантов «Бигуса». Поймавший его взгляд органист изменился в лице, осторожно прикоснулся к клавишам, и вдруг зазвучала прекрасная музыка, медленная мелодия поплыла в зал.</w:t>
      </w:r>
    </w:p>
    <w:p w14:paraId="12236B82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  <w:lang w:val="ru-RU"/>
        </w:rPr>
        <w:t xml:space="preserve">Девушки, подчиняясь неведомой силе, снова закружились по сцене, но теперь это был не отрепетированный танец, а волшебный полет сказочных фей. </w:t>
      </w:r>
      <w:r w:rsidRPr="006E523B">
        <w:rPr>
          <w:rFonts w:ascii="Verdana" w:hAnsi="Verdana"/>
          <w:color w:val="000000"/>
          <w:sz w:val="20"/>
        </w:rPr>
        <w:t>Зрители затаили дыхание. Никто из них не шевельнулся даже тогда, когда все танцовщицы, приблизившись к краю сцены, вдруг прыгнули вперед. Музыка подхватила их легкие тела и понесла над головами зрителей. По залу пронесся восхищенный вздох. Волшебный танец продолжался в воздухе.</w:t>
      </w:r>
    </w:p>
    <w:p w14:paraId="73E01711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 xml:space="preserve">Витя стоял на сцене и старался подхлестнуть свое воображение, пуская разноцветные молнии. Полы его плаща то и дело разлетались в стороны, и под ним был виден черный фрак. Заметив в глубине сцены ящик, Витя прикинул, как бы </w:t>
      </w:r>
      <w:r w:rsidRPr="006E523B">
        <w:rPr>
          <w:rFonts w:ascii="Verdana" w:hAnsi="Verdana"/>
          <w:color w:val="000000"/>
          <w:sz w:val="20"/>
        </w:rPr>
        <w:lastRenderedPageBreak/>
        <w:t xml:space="preserve">поэффектней его использовать, затем подошел к нему, откинул крышку и взмахнул плащом. Тотчас поднялся сильный ветер. Он промчался по сцене, </w:t>
      </w:r>
      <w:r w:rsidRPr="006E523B">
        <w:rPr>
          <w:rFonts w:ascii="Verdana" w:hAnsi="Verdana"/>
          <w:color w:val="000000"/>
          <w:sz w:val="20"/>
        </w:rPr>
        <w:lastRenderedPageBreak/>
        <w:t>проник в музыку и, взметнув ее плавный темп, вихрем закружился по залу. Из ящика посыпались цветы. Подхваченные ветром, они взлетали под потолок, а затем медленно опускались в руки зрителям. Их стали ловить, поднялась веселая кутерьма.</w:t>
      </w:r>
    </w:p>
    <w:p w14:paraId="76E1D3E5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Одна девушка, потянувшись за цветами, вдруг взлетела высоко в воздух. Тотчас все остальные зрители, покинув свои места, принялись кружиться под потолком.</w:t>
      </w:r>
    </w:p>
    <w:p w14:paraId="508AE79C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Получилось что-то вроде хоровода в невесомости.</w:t>
      </w:r>
    </w:p>
    <w:p w14:paraId="7BE42967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В это время в дальнем конце зала открылась дверь, и Свешников увидел Марину. Она вошла и сначала ахнула от удивления и восторга, а затем вдруг оттолкнулась от пола и полетела прямо к сцене. Витя, не дыша, следил за ее полетом. Марина приближалась, улыбаясь и глядя на него, как никогда не глядела ни одна девушка...</w:t>
      </w:r>
    </w:p>
    <w:p w14:paraId="7B155D89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Неожиданно в зале погас свет, сейчас же кто-то схватил Свешникова сзади за горло и сорвал с него волшебную чалму. Затем его грубо потащили за кулисы и дальше, в коридор. Здесь было светло, и Витя увидел статные фигуры и суровые лица оперотрядовцев.</w:t>
      </w:r>
    </w:p>
    <w:p w14:paraId="7DB23A31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Тащивший его человек закричал противным высоким голоском:</w:t>
      </w:r>
    </w:p>
    <w:p w14:paraId="396F5985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Вот он, самозванец! Вот он, пьяный хулиган и ворюга! А Крохоборский — это я!</w:t>
      </w:r>
    </w:p>
    <w:p w14:paraId="7FCA168F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Он оттолкнул Витю и, вынув из кармана какое-то удостоверение, стал трясти им по очереди перед носом у каждого из оперотрядовцев.</w:t>
      </w:r>
    </w:p>
    <w:p w14:paraId="06D06496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Вот она, фотография-то! Вот оно, личико! А у этого?</w:t>
      </w:r>
    </w:p>
    <w:p w14:paraId="03AF930E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Он снова подскочил к Вите и сорвал с него маску, а потом и плащ.</w:t>
      </w:r>
    </w:p>
    <w:p w14:paraId="01A93B49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Да вы поглядите! Он же в пальто под плащом! Намылился уже, бандит!</w:t>
      </w:r>
    </w:p>
    <w:p w14:paraId="5453FFAA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Так, — сказал старший оперотрядовец, строго глядя на Витю. — Кто такой? С какого факультета?</w:t>
      </w:r>
    </w:p>
    <w:p w14:paraId="3583F3AD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Да я совсем не отсюда, — промямлил Свешников, еще не успевший отдышаться, — я случайно... Мимо шел.</w:t>
      </w:r>
    </w:p>
    <w:p w14:paraId="22280DC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Врет, — выдохнул Крохоборский.</w:t>
      </w:r>
    </w:p>
    <w:p w14:paraId="75A4CA7A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Одну минуту, — сказал верховный жрец порядка. — Что это там происходит?</w:t>
      </w:r>
    </w:p>
    <w:p w14:paraId="4DF8A5F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Из зала доносились отдельные крики «Браво!» и аплодисменты, большинство зрителей скандировало:</w:t>
      </w:r>
    </w:p>
    <w:p w14:paraId="57035064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«Кро-хо-бор-ский! Кро-хо-бор-ский!»</w:t>
      </w:r>
    </w:p>
    <w:p w14:paraId="352FE27F" w14:textId="77777777" w:rsidR="00675A2F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— Идите, — сказал оперотрядовец Крохоборскому. — Вас зрители ждут. А с этим мы разберемся...</w:t>
      </w:r>
    </w:p>
    <w:p w14:paraId="04DD313A" w14:textId="0910F7A2" w:rsidR="00204865" w:rsidRPr="006E523B" w:rsidRDefault="00675A2F" w:rsidP="006E523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6E523B">
        <w:rPr>
          <w:rFonts w:ascii="Verdana" w:hAnsi="Verdana"/>
          <w:color w:val="000000"/>
          <w:sz w:val="20"/>
        </w:rPr>
        <w:t>...Выйдя на улицу, Витя подошел к стеклянной стене зала и стал смотреть на сцену. Семен Крохоборский демонстрировал свое искусство. Перед ним на низеньком столике стоял цилиндр, из которого он, самодовольно улыбаясь, давно тащил розовую гирлянду. Зрители вяло хлопали, пожимали плечами и удивленно переглядывались. Кое-кто, скучая, смотрел по сторонам другие поднимались и уходили, но Крохоборскому было не до них. Покончив с гирляндой, он сунул руку в цилиндр и с торжествующим криком «Ап!» вынул за уши смирного белого кролика...</w:t>
      </w:r>
    </w:p>
    <w:sectPr w:rsidR="00204865" w:rsidRPr="006E523B" w:rsidSect="006E52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3DBF" w14:textId="77777777" w:rsidR="006E523B" w:rsidRDefault="006E523B" w:rsidP="006E523B">
      <w:pPr>
        <w:spacing w:after="0" w:line="240" w:lineRule="auto"/>
      </w:pPr>
      <w:r>
        <w:separator/>
      </w:r>
    </w:p>
  </w:endnote>
  <w:endnote w:type="continuationSeparator" w:id="0">
    <w:p w14:paraId="483B5343" w14:textId="77777777" w:rsidR="006E523B" w:rsidRDefault="006E523B" w:rsidP="006E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912D" w14:textId="77777777" w:rsidR="006E523B" w:rsidRDefault="006E523B" w:rsidP="008E50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055A2CC" w14:textId="77777777" w:rsidR="006E523B" w:rsidRDefault="006E523B" w:rsidP="006E52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862CB" w14:textId="016B2E85" w:rsidR="006E523B" w:rsidRPr="006E523B" w:rsidRDefault="006E523B" w:rsidP="006E523B">
    <w:pPr>
      <w:pStyle w:val="Footer"/>
      <w:ind w:right="360"/>
      <w:rPr>
        <w:rFonts w:ascii="Arial" w:hAnsi="Arial" w:cs="Arial"/>
        <w:color w:val="999999"/>
        <w:sz w:val="20"/>
      </w:rPr>
    </w:pPr>
    <w:r w:rsidRPr="006E523B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BB83" w14:textId="77777777" w:rsidR="006E523B" w:rsidRDefault="006E5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C351B" w14:textId="77777777" w:rsidR="006E523B" w:rsidRDefault="006E523B" w:rsidP="006E523B">
      <w:pPr>
        <w:spacing w:after="0" w:line="240" w:lineRule="auto"/>
      </w:pPr>
      <w:r>
        <w:separator/>
      </w:r>
    </w:p>
  </w:footnote>
  <w:footnote w:type="continuationSeparator" w:id="0">
    <w:p w14:paraId="3E27EAE3" w14:textId="77777777" w:rsidR="006E523B" w:rsidRDefault="006E523B" w:rsidP="006E5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70C7" w14:textId="77777777" w:rsidR="006E523B" w:rsidRDefault="006E52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B7B3" w14:textId="45CF3E73" w:rsidR="006E523B" w:rsidRPr="006E523B" w:rsidRDefault="006E523B" w:rsidP="006E523B">
    <w:pPr>
      <w:pStyle w:val="Header"/>
      <w:rPr>
        <w:rFonts w:ascii="Arial" w:hAnsi="Arial" w:cs="Arial"/>
        <w:color w:val="999999"/>
        <w:sz w:val="20"/>
      </w:rPr>
    </w:pPr>
    <w:r w:rsidRPr="006E523B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0EC6F" w14:textId="77777777" w:rsidR="006E523B" w:rsidRDefault="006E52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04865"/>
    <w:rsid w:val="0029639D"/>
    <w:rsid w:val="00326F90"/>
    <w:rsid w:val="00675A2F"/>
    <w:rsid w:val="006E523B"/>
    <w:rsid w:val="00AA1D8D"/>
    <w:rsid w:val="00B47730"/>
    <w:rsid w:val="00CB0664"/>
    <w:rsid w:val="00EF2AD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D18F3B6"/>
  <w14:defaultImageDpi w14:val="300"/>
  <w15:docId w15:val="{A6FBFF97-70FA-4ED1-AB4F-3D9E471E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E5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6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1994</Words>
  <Characters>11911</Characters>
  <Application>Microsoft Office Word</Application>
  <DocSecurity>0</DocSecurity>
  <Lines>220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13814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Волшебник</dc:title>
  <dc:subject/>
  <dc:creator>Александр Бачило</dc:creator>
  <cp:keywords/>
  <dc:description/>
  <cp:lastModifiedBy>Andrey Piskunov</cp:lastModifiedBy>
  <cp:revision>5</cp:revision>
  <dcterms:created xsi:type="dcterms:W3CDTF">2013-12-23T23:15:00Z</dcterms:created>
  <dcterms:modified xsi:type="dcterms:W3CDTF">2025-08-19T03:40:00Z</dcterms:modified>
  <cp:category/>
</cp:coreProperties>
</file>